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DG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948917766" name="aa08c5b0-fdcd-11f0-92b3-e962ac2f7a6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79659365" name="aa08c5b0-fdcd-11f0-92b3-e962ac2f7a65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Zimmer 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545238364" name="ccce2e40-fdce-11f0-92b3-e962ac2f7a6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28815325" name="ccce2e40-fdce-11f0-92b3-e962ac2f7a65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064695988" name="f9345760-fdcf-11f0-92b3-e962ac2f7a6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95729972" name="f9345760-fdcf-11f0-92b3-e962ac2f7a65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Fassade</w:t>
            </w:r>
          </w:p>
          <w:p>
            <w:pPr>
              <w:spacing w:before="0" w:after="0" w:line="240" w:lineRule="auto"/>
            </w:pPr>
            <w:r>
              <w:t>EG-OG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667178739" name="428c5290-fdd1-11f0-92b3-e962ac2f7a6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02572542" name="428c5290-fdd1-11f0-92b3-e962ac2f7a65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Keller</w:t>
            </w:r>
          </w:p>
          <w:p>
            <w:pPr>
              <w:spacing w:before="0" w:after="0" w:line="240" w:lineRule="auto"/>
            </w:pPr>
            <w:r>
              <w:t>UG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840810324" name="a3d9c490-fdd3-11f0-92b3-e962ac2f7a6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12353977" name="a3d9c490-fdd3-11f0-92b3-e962ac2f7a65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DG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Parkettkleber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327428639" name="cccc00d0-fdcd-11f0-92b3-e962ac2f7a6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22190382" name="cccc00d0-fdcd-11f0-92b3-e962ac2f7a65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ganzes Haus </w:t>
            </w:r>
          </w:p>
          <w:p>
            <w:pPr>
              <w:spacing w:before="0" w:after="0" w:line="240" w:lineRule="auto"/>
            </w:pPr>
            <w:r>
              <w:t>alle Stockwerke </w:t>
            </w:r>
          </w:p>
        </w:tc>
        <w:tc>
          <w:p>
            <w:pPr>
              <w:spacing w:before="0" w:after="0" w:line="240" w:lineRule="auto"/>
            </w:pPr>
            <w:r>
              <w:t>Konstruktions- und Verkleidungs</w:t>
            </w:r>
          </w:p>
        </w:tc>
        <w:tc>
          <w:p>
            <w:pPr>
              <w:spacing w:before="0" w:after="0" w:line="240" w:lineRule="auto"/>
            </w:pPr>
            <w:r>
              <w:t>behandeltes Holz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07358082" name="e7b90230-fdcd-11f0-92b3-e962ac2f7a6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43381771" name="e7b90230-fdcd-11f0-92b3-e962ac2f7a65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Holzschutzmittel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Zimmer 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Teppichkleber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440306948" name="e1761d30-fdce-11f0-92b3-e962ac2f7a6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23116582" name="e1761d30-fdce-11f0-92b3-e962ac2f7a65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Teppichkleber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229216048" name="e0e97820-fdcf-11f0-92b3-e962ac2f7a6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61864546" name="e0e97820-fdcf-11f0-92b3-e962ac2f7a65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Zimmer </w:t>
            </w:r>
          </w:p>
          <w:p>
            <w:pPr>
              <w:spacing w:before="0" w:after="0" w:line="240" w:lineRule="auto"/>
            </w:pPr>
            <w:r>
              <w:t>UG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Teppichkleber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187782942" name="268400b0-fdd2-11f0-92b3-e962ac2f7a6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33827810" name="268400b0-fdd2-11f0-92b3-e962ac2f7a65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Zimmer 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625524405" name="2b1d3f40-fdcf-11f0-92b3-e962ac2f7a6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89702343" name="2b1d3f40-fdcf-11f0-92b3-e962ac2f7a65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07432098" name="608e2a80-fdd0-11f0-92b3-e962ac2f7a6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40254817" name="608e2a80-fdd0-11f0-92b3-e962ac2f7a65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Cheminée </w:t>
            </w:r>
          </w:p>
        </w:tc>
        <w:tc>
          <w:p>
            <w:pPr>
              <w:spacing w:before="0" w:after="0" w:line="240" w:lineRule="auto"/>
            </w:pPr>
            <w:r>
              <w:t>LAP / Faserzement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735453183" name="b952ed90-fdd0-11f0-92b3-e962ac2f7a6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2456410" name="b952ed90-fdd0-11f0-92b3-e962ac2f7a65.jp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Heizungsraum</w:t>
            </w:r>
          </w:p>
          <w:p>
            <w:pPr>
              <w:spacing w:before="0" w:after="0" w:line="240" w:lineRule="auto"/>
            </w:pPr>
            <w:r>
              <w:t>UG</w:t>
            </w:r>
          </w:p>
        </w:tc>
        <w:tc>
          <w:p>
            <w:pPr>
              <w:spacing w:before="0" w:after="0" w:line="240" w:lineRule="auto"/>
            </w:pPr>
            <w:r>
              <w:t>Elektrokasten </w:t>
            </w:r>
          </w:p>
        </w:tc>
        <w:tc>
          <w:p>
            <w:pPr>
              <w:spacing w:before="0" w:after="0" w:line="240" w:lineRule="auto"/>
            </w:pPr>
            <w:r>
              <w:t>LAP / Faserzement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040607234" name="74852e10-fdd2-11f0-92b3-e962ac2f7a6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27026681" name="74852e10-fdd2-11f0-92b3-e962ac2f7a65.jpg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Heizungsraum</w:t>
            </w:r>
          </w:p>
          <w:p>
            <w:pPr>
              <w:spacing w:before="0" w:after="0" w:line="240" w:lineRule="auto"/>
            </w:pPr>
            <w:r>
              <w:t>UG</w:t>
            </w:r>
          </w:p>
        </w:tc>
        <w:tc>
          <w:p>
            <w:pPr>
              <w:spacing w:before="0" w:after="0" w:line="240" w:lineRule="auto"/>
            </w:pPr>
            <w:r>
              <w:t>Türrahmen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853908965" name="a0d37ee0-fdd2-11f0-92b3-e962ac2f7a6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80031295" name="a0d37ee0-fdd2-11f0-92b3-e962ac2f7a65.jpg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Keller</w:t>
            </w:r>
          </w:p>
          <w:p>
            <w:pPr>
              <w:spacing w:before="0" w:after="0" w:line="240" w:lineRule="auto"/>
            </w:pPr>
            <w:r>
              <w:t>UG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94340752" name="28207d30-fdd3-11f0-92b3-e962ac2f7a6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2169812" name="28207d30-fdd3-11f0-92b3-e962ac2f7a65.jpg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>Kein Anschlagkitt erkennbar.</w:t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Keller</w:t>
            </w:r>
          </w:p>
          <w:p>
            <w:pPr>
              <w:spacing w:before="0" w:after="0" w:line="240" w:lineRule="auto"/>
            </w:pPr>
            <w:r>
              <w:t>UG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Anstrich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833001623" name="b07a57a0-fdd3-11f0-92b3-e962ac2f7a6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24481063" name="b07a57a0-fdd3-11f0-92b3-e962ac2f7a65.jpg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PCB</w:t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21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Hofwiesenstrasse 258113 Boppelsen</w:t>
          </w:r>
        </w:p>
        <w:p>
          <w:pPr>
            <w:spacing w:before="0" w:after="0"/>
          </w:pPr>
          <w:r>
            <w:t>714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media/document_image_rId20.jpeg" Type="http://schemas.openxmlformats.org/officeDocument/2006/relationships/image" Id="rId20"/>
    <Relationship Target="footer.xml" Type="http://schemas.openxmlformats.org/officeDocument/2006/relationships/footer" Id="rId21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